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480" w:rsidRPr="006D6E4F" w:rsidRDefault="006D6E4F">
      <w:pPr>
        <w:pStyle w:val="Ttulo1"/>
        <w:rPr>
          <w:lang w:val="pt-BR"/>
        </w:rPr>
      </w:pPr>
      <w:r w:rsidRPr="006D6E4F">
        <w:rPr>
          <w:lang w:val="pt-BR"/>
        </w:rPr>
        <w:t>MODELO DE ORDEM</w:t>
      </w:r>
      <w:bookmarkStart w:id="0" w:name="_GoBack"/>
      <w:bookmarkEnd w:id="0"/>
      <w:r w:rsidRPr="006D6E4F">
        <w:rPr>
          <w:lang w:val="pt-BR"/>
        </w:rPr>
        <w:t xml:space="preserve"> DE SERVIÇO (OS)</w:t>
      </w:r>
    </w:p>
    <w:p w:rsidR="002E4480" w:rsidRPr="006D6E4F" w:rsidRDefault="006D6E4F">
      <w:pPr>
        <w:rPr>
          <w:lang w:val="pt-BR"/>
        </w:rPr>
      </w:pPr>
      <w:r w:rsidRPr="006D6E4F">
        <w:rPr>
          <w:lang w:val="pt-BR"/>
        </w:rPr>
        <w:t>ORDEM DE SERVIÇO Nº: __________________________</w:t>
      </w:r>
    </w:p>
    <w:p w:rsidR="002E4480" w:rsidRPr="006D6E4F" w:rsidRDefault="006D6E4F">
      <w:pPr>
        <w:rPr>
          <w:lang w:val="pt-BR"/>
        </w:rPr>
      </w:pPr>
      <w:r w:rsidRPr="006D6E4F">
        <w:rPr>
          <w:lang w:val="pt-BR"/>
        </w:rPr>
        <w:t>Contrato nº: __________________________</w:t>
      </w:r>
    </w:p>
    <w:p w:rsidR="002E4480" w:rsidRPr="006D6E4F" w:rsidRDefault="006D6E4F">
      <w:pPr>
        <w:rPr>
          <w:lang w:val="pt-BR"/>
        </w:rPr>
      </w:pPr>
      <w:r w:rsidRPr="006D6E4F">
        <w:rPr>
          <w:lang w:val="pt-BR"/>
        </w:rPr>
        <w:t>Empresa Contratada: __________________________</w:t>
      </w:r>
    </w:p>
    <w:p w:rsidR="002E4480" w:rsidRPr="006D6E4F" w:rsidRDefault="006D6E4F">
      <w:pPr>
        <w:rPr>
          <w:lang w:val="pt-BR"/>
        </w:rPr>
      </w:pPr>
      <w:r w:rsidRPr="006D6E4F">
        <w:rPr>
          <w:lang w:val="pt-BR"/>
        </w:rPr>
        <w:t>CNPJ: __________________________</w:t>
      </w:r>
    </w:p>
    <w:p w:rsidR="002E4480" w:rsidRPr="006D6E4F" w:rsidRDefault="006D6E4F">
      <w:pPr>
        <w:pStyle w:val="Ttulo2"/>
        <w:rPr>
          <w:lang w:val="pt-BR"/>
        </w:rPr>
      </w:pPr>
      <w:r w:rsidRPr="006D6E4F">
        <w:rPr>
          <w:lang w:val="pt-BR"/>
        </w:rPr>
        <w:t>1. Identificação da Organização Militar</w:t>
      </w:r>
    </w:p>
    <w:p w:rsidR="002E4480" w:rsidRPr="006D6E4F" w:rsidRDefault="006D6E4F">
      <w:pPr>
        <w:rPr>
          <w:lang w:val="pt-BR"/>
        </w:rPr>
      </w:pPr>
      <w:r w:rsidRPr="006D6E4F">
        <w:rPr>
          <w:lang w:val="pt-BR"/>
        </w:rPr>
        <w:t xml:space="preserve">Organização </w:t>
      </w:r>
      <w:r w:rsidRPr="006D6E4F">
        <w:rPr>
          <w:lang w:val="pt-BR"/>
        </w:rPr>
        <w:t>Militar: __________________________________________</w:t>
      </w:r>
    </w:p>
    <w:p w:rsidR="002E4480" w:rsidRPr="006D6E4F" w:rsidRDefault="006D6E4F">
      <w:pPr>
        <w:rPr>
          <w:lang w:val="pt-BR"/>
        </w:rPr>
      </w:pPr>
      <w:r w:rsidRPr="006D6E4F">
        <w:rPr>
          <w:lang w:val="pt-BR"/>
        </w:rPr>
        <w:t>Endereço: __________________________________________</w:t>
      </w:r>
    </w:p>
    <w:p w:rsidR="002E4480" w:rsidRPr="006D6E4F" w:rsidRDefault="006D6E4F">
      <w:pPr>
        <w:rPr>
          <w:lang w:val="pt-BR"/>
        </w:rPr>
      </w:pPr>
      <w:r w:rsidRPr="006D6E4F">
        <w:rPr>
          <w:lang w:val="pt-BR"/>
        </w:rPr>
        <w:t>Setor solicitante: __________________________________________</w:t>
      </w:r>
    </w:p>
    <w:p w:rsidR="002E4480" w:rsidRPr="006D6E4F" w:rsidRDefault="006D6E4F">
      <w:pPr>
        <w:rPr>
          <w:lang w:val="pt-BR"/>
        </w:rPr>
      </w:pPr>
      <w:r w:rsidRPr="006D6E4F">
        <w:rPr>
          <w:lang w:val="pt-BR"/>
        </w:rPr>
        <w:t>Fiscal responsável: __________________________________________</w:t>
      </w:r>
    </w:p>
    <w:p w:rsidR="002E4480" w:rsidRPr="006D6E4F" w:rsidRDefault="006D6E4F">
      <w:pPr>
        <w:pStyle w:val="Ttulo2"/>
        <w:rPr>
          <w:lang w:val="pt-BR"/>
        </w:rPr>
      </w:pPr>
      <w:r w:rsidRPr="006D6E4F">
        <w:rPr>
          <w:lang w:val="pt-BR"/>
        </w:rPr>
        <w:t>2. Identificação do Equipa</w:t>
      </w:r>
      <w:r w:rsidRPr="006D6E4F">
        <w:rPr>
          <w:lang w:val="pt-BR"/>
        </w:rPr>
        <w:t>mento</w:t>
      </w:r>
    </w:p>
    <w:p w:rsidR="002E4480" w:rsidRPr="006D6E4F" w:rsidRDefault="006D6E4F">
      <w:pPr>
        <w:rPr>
          <w:lang w:val="pt-BR"/>
        </w:rPr>
      </w:pPr>
      <w:r w:rsidRPr="006D6E4F">
        <w:rPr>
          <w:lang w:val="pt-BR"/>
        </w:rPr>
        <w:t xml:space="preserve">Tipo de equipamento: </w:t>
      </w:r>
      <w:proofErr w:type="gramStart"/>
      <w:r w:rsidRPr="006D6E4F">
        <w:rPr>
          <w:lang w:val="pt-BR"/>
        </w:rPr>
        <w:t>( )</w:t>
      </w:r>
      <w:proofErr w:type="gramEnd"/>
      <w:r w:rsidRPr="006D6E4F">
        <w:rPr>
          <w:lang w:val="pt-BR"/>
        </w:rPr>
        <w:t xml:space="preserve"> Split   ( ) Janela   ( ) Cassete   ( ) Piso-teto</w:t>
      </w:r>
    </w:p>
    <w:p w:rsidR="002E4480" w:rsidRPr="006D6E4F" w:rsidRDefault="006D6E4F">
      <w:pPr>
        <w:rPr>
          <w:lang w:val="pt-BR"/>
        </w:rPr>
      </w:pPr>
      <w:r w:rsidRPr="006D6E4F">
        <w:rPr>
          <w:lang w:val="pt-BR"/>
        </w:rPr>
        <w:t>Marca/Modelo: __________________________________________</w:t>
      </w:r>
    </w:p>
    <w:p w:rsidR="002E4480" w:rsidRPr="006D6E4F" w:rsidRDefault="006D6E4F">
      <w:pPr>
        <w:rPr>
          <w:lang w:val="pt-BR"/>
        </w:rPr>
      </w:pPr>
      <w:r w:rsidRPr="006D6E4F">
        <w:rPr>
          <w:lang w:val="pt-BR"/>
        </w:rPr>
        <w:t>Capacidade (BTU): __________________________________________</w:t>
      </w:r>
    </w:p>
    <w:p w:rsidR="002E4480" w:rsidRPr="006D6E4F" w:rsidRDefault="006D6E4F">
      <w:pPr>
        <w:rPr>
          <w:lang w:val="pt-BR"/>
        </w:rPr>
      </w:pPr>
      <w:r w:rsidRPr="006D6E4F">
        <w:rPr>
          <w:lang w:val="pt-BR"/>
        </w:rPr>
        <w:t>Número patrimonial (se houver): __________________________</w:t>
      </w:r>
      <w:r w:rsidRPr="006D6E4F">
        <w:rPr>
          <w:lang w:val="pt-BR"/>
        </w:rPr>
        <w:t>________________</w:t>
      </w:r>
    </w:p>
    <w:p w:rsidR="002E4480" w:rsidRPr="006D6E4F" w:rsidRDefault="006D6E4F">
      <w:pPr>
        <w:rPr>
          <w:lang w:val="pt-BR"/>
        </w:rPr>
      </w:pPr>
      <w:r w:rsidRPr="006D6E4F">
        <w:rPr>
          <w:lang w:val="pt-BR"/>
        </w:rPr>
        <w:t>Local de instalação: __________________________________________</w:t>
      </w:r>
    </w:p>
    <w:p w:rsidR="002E4480" w:rsidRPr="006D6E4F" w:rsidRDefault="006D6E4F">
      <w:pPr>
        <w:pStyle w:val="Ttulo2"/>
        <w:rPr>
          <w:lang w:val="pt-BR"/>
        </w:rPr>
      </w:pPr>
      <w:r w:rsidRPr="006D6E4F">
        <w:rPr>
          <w:lang w:val="pt-BR"/>
        </w:rPr>
        <w:t>3. Tipo de Serviço Solicitado</w:t>
      </w:r>
    </w:p>
    <w:p w:rsidR="002E4480" w:rsidRPr="006D6E4F" w:rsidRDefault="006D6E4F">
      <w:pPr>
        <w:rPr>
          <w:lang w:val="pt-BR"/>
        </w:rPr>
      </w:pPr>
      <w:proofErr w:type="gramStart"/>
      <w:r w:rsidRPr="006D6E4F">
        <w:rPr>
          <w:lang w:val="pt-BR"/>
        </w:rPr>
        <w:t>( )</w:t>
      </w:r>
      <w:proofErr w:type="gramEnd"/>
      <w:r w:rsidRPr="006D6E4F">
        <w:rPr>
          <w:lang w:val="pt-BR"/>
        </w:rPr>
        <w:t xml:space="preserve"> Instalação de aparelho</w:t>
      </w:r>
    </w:p>
    <w:p w:rsidR="002E4480" w:rsidRPr="006D6E4F" w:rsidRDefault="006D6E4F">
      <w:pPr>
        <w:rPr>
          <w:lang w:val="pt-BR"/>
        </w:rPr>
      </w:pPr>
      <w:proofErr w:type="gramStart"/>
      <w:r w:rsidRPr="006D6E4F">
        <w:rPr>
          <w:lang w:val="pt-BR"/>
        </w:rPr>
        <w:t>( )</w:t>
      </w:r>
      <w:proofErr w:type="gramEnd"/>
      <w:r w:rsidRPr="006D6E4F">
        <w:rPr>
          <w:lang w:val="pt-BR"/>
        </w:rPr>
        <w:t xml:space="preserve"> Manutenção preventiva</w:t>
      </w:r>
    </w:p>
    <w:p w:rsidR="002E4480" w:rsidRPr="006D6E4F" w:rsidRDefault="006D6E4F">
      <w:pPr>
        <w:rPr>
          <w:lang w:val="pt-BR"/>
        </w:rPr>
      </w:pPr>
      <w:proofErr w:type="gramStart"/>
      <w:r w:rsidRPr="006D6E4F">
        <w:rPr>
          <w:lang w:val="pt-BR"/>
        </w:rPr>
        <w:t>( )</w:t>
      </w:r>
      <w:proofErr w:type="gramEnd"/>
      <w:r w:rsidRPr="006D6E4F">
        <w:rPr>
          <w:lang w:val="pt-BR"/>
        </w:rPr>
        <w:t xml:space="preserve"> Manutenção corretiva</w:t>
      </w:r>
    </w:p>
    <w:p w:rsidR="002E4480" w:rsidRPr="006D6E4F" w:rsidRDefault="006D6E4F">
      <w:pPr>
        <w:rPr>
          <w:lang w:val="pt-BR"/>
        </w:rPr>
      </w:pPr>
      <w:proofErr w:type="gramStart"/>
      <w:r w:rsidRPr="006D6E4F">
        <w:rPr>
          <w:lang w:val="pt-BR"/>
        </w:rPr>
        <w:t>( )</w:t>
      </w:r>
      <w:proofErr w:type="gramEnd"/>
      <w:r w:rsidRPr="006D6E4F">
        <w:rPr>
          <w:lang w:val="pt-BR"/>
        </w:rPr>
        <w:t xml:space="preserve"> Recarga ou complemento de gás refrigerante</w:t>
      </w:r>
    </w:p>
    <w:p w:rsidR="002E4480" w:rsidRPr="006D6E4F" w:rsidRDefault="006D6E4F">
      <w:pPr>
        <w:rPr>
          <w:lang w:val="pt-BR"/>
        </w:rPr>
      </w:pPr>
      <w:proofErr w:type="gramStart"/>
      <w:r w:rsidRPr="006D6E4F">
        <w:rPr>
          <w:lang w:val="pt-BR"/>
        </w:rPr>
        <w:t>( )</w:t>
      </w:r>
      <w:proofErr w:type="gramEnd"/>
      <w:r w:rsidRPr="006D6E4F">
        <w:rPr>
          <w:lang w:val="pt-BR"/>
        </w:rPr>
        <w:t xml:space="preserve"> Substituição de </w:t>
      </w:r>
      <w:r w:rsidRPr="006D6E4F">
        <w:rPr>
          <w:lang w:val="pt-BR"/>
        </w:rPr>
        <w:t>peças</w:t>
      </w:r>
    </w:p>
    <w:p w:rsidR="002E4480" w:rsidRPr="006D6E4F" w:rsidRDefault="006D6E4F">
      <w:pPr>
        <w:rPr>
          <w:lang w:val="pt-BR"/>
        </w:rPr>
      </w:pPr>
      <w:proofErr w:type="gramStart"/>
      <w:r w:rsidRPr="006D6E4F">
        <w:rPr>
          <w:lang w:val="pt-BR"/>
        </w:rPr>
        <w:t>( )</w:t>
      </w:r>
      <w:proofErr w:type="gramEnd"/>
      <w:r w:rsidRPr="006D6E4F">
        <w:rPr>
          <w:lang w:val="pt-BR"/>
        </w:rPr>
        <w:t xml:space="preserve"> Outro: __________________________________________</w:t>
      </w:r>
    </w:p>
    <w:p w:rsidR="002E4480" w:rsidRPr="006D6E4F" w:rsidRDefault="006D6E4F">
      <w:pPr>
        <w:pStyle w:val="Ttulo2"/>
        <w:rPr>
          <w:lang w:val="pt-BR"/>
        </w:rPr>
      </w:pPr>
      <w:r w:rsidRPr="006D6E4F">
        <w:rPr>
          <w:lang w:val="pt-BR"/>
        </w:rPr>
        <w:t>4. Descrição do Problema ou Demanda</w:t>
      </w:r>
    </w:p>
    <w:p w:rsidR="002E4480" w:rsidRPr="006D6E4F" w:rsidRDefault="006D6E4F">
      <w:pPr>
        <w:rPr>
          <w:lang w:val="pt-BR"/>
        </w:rPr>
      </w:pPr>
      <w:r w:rsidRPr="006D6E4F">
        <w:rPr>
          <w:lang w:val="pt-BR"/>
        </w:rPr>
        <w:t>________________________________________________________________</w:t>
      </w:r>
    </w:p>
    <w:p w:rsidR="002E4480" w:rsidRPr="006D6E4F" w:rsidRDefault="006D6E4F">
      <w:pPr>
        <w:rPr>
          <w:lang w:val="pt-BR"/>
        </w:rPr>
      </w:pPr>
      <w:r w:rsidRPr="006D6E4F">
        <w:rPr>
          <w:lang w:val="pt-BR"/>
        </w:rPr>
        <w:t>________________________________________________________________</w:t>
      </w:r>
    </w:p>
    <w:p w:rsidR="002E4480" w:rsidRPr="006D6E4F" w:rsidRDefault="006D6E4F">
      <w:pPr>
        <w:rPr>
          <w:lang w:val="pt-BR"/>
        </w:rPr>
      </w:pPr>
      <w:r w:rsidRPr="006D6E4F">
        <w:rPr>
          <w:lang w:val="pt-BR"/>
        </w:rPr>
        <w:lastRenderedPageBreak/>
        <w:t>______________________________</w:t>
      </w:r>
      <w:r w:rsidRPr="006D6E4F">
        <w:rPr>
          <w:lang w:val="pt-BR"/>
        </w:rPr>
        <w:t>__________________________________</w:t>
      </w:r>
    </w:p>
    <w:p w:rsidR="002E4480" w:rsidRPr="006D6E4F" w:rsidRDefault="006D6E4F">
      <w:pPr>
        <w:pStyle w:val="Ttulo2"/>
        <w:rPr>
          <w:lang w:val="pt-BR"/>
        </w:rPr>
      </w:pPr>
      <w:r w:rsidRPr="006D6E4F">
        <w:rPr>
          <w:lang w:val="pt-BR"/>
        </w:rPr>
        <w:t>5. Prazo para Atendimento</w:t>
      </w:r>
    </w:p>
    <w:p w:rsidR="002E4480" w:rsidRPr="006D6E4F" w:rsidRDefault="006D6E4F">
      <w:pPr>
        <w:rPr>
          <w:lang w:val="pt-BR"/>
        </w:rPr>
      </w:pPr>
      <w:r w:rsidRPr="006D6E4F">
        <w:rPr>
          <w:lang w:val="pt-BR"/>
        </w:rPr>
        <w:t>Data da emissão da OS: ____ / ____ / ______</w:t>
      </w:r>
    </w:p>
    <w:p w:rsidR="002E4480" w:rsidRPr="006D6E4F" w:rsidRDefault="006D6E4F">
      <w:pPr>
        <w:rPr>
          <w:lang w:val="pt-BR"/>
        </w:rPr>
      </w:pPr>
      <w:r w:rsidRPr="006D6E4F">
        <w:rPr>
          <w:lang w:val="pt-BR"/>
        </w:rPr>
        <w:t>Prazo para início do atendimento: __________________________________</w:t>
      </w:r>
    </w:p>
    <w:p w:rsidR="002E4480" w:rsidRPr="006D6E4F" w:rsidRDefault="006D6E4F">
      <w:pPr>
        <w:rPr>
          <w:lang w:val="pt-BR"/>
        </w:rPr>
      </w:pPr>
      <w:r w:rsidRPr="006D6E4F">
        <w:rPr>
          <w:lang w:val="pt-BR"/>
        </w:rPr>
        <w:t>Prazo estimado para conclusão do serviço: __________________________________</w:t>
      </w:r>
    </w:p>
    <w:p w:rsidR="002E4480" w:rsidRPr="006D6E4F" w:rsidRDefault="006D6E4F">
      <w:pPr>
        <w:pStyle w:val="Ttulo2"/>
        <w:rPr>
          <w:lang w:val="pt-BR"/>
        </w:rPr>
      </w:pPr>
      <w:r w:rsidRPr="006D6E4F">
        <w:rPr>
          <w:lang w:val="pt-BR"/>
        </w:rPr>
        <w:t xml:space="preserve">6. </w:t>
      </w:r>
      <w:r w:rsidRPr="006D6E4F">
        <w:rPr>
          <w:lang w:val="pt-BR"/>
        </w:rPr>
        <w:t>Relatório de Execução do Serviço (preenchido pela contratada)</w:t>
      </w:r>
    </w:p>
    <w:p w:rsidR="002E4480" w:rsidRDefault="006D6E4F">
      <w:proofErr w:type="spellStart"/>
      <w:r>
        <w:t>Descrição</w:t>
      </w:r>
      <w:proofErr w:type="spellEnd"/>
      <w:r>
        <w:t xml:space="preserve"> dos </w:t>
      </w:r>
      <w:proofErr w:type="spellStart"/>
      <w:r>
        <w:t>serviços</w:t>
      </w:r>
      <w:proofErr w:type="spellEnd"/>
      <w:r>
        <w:t xml:space="preserve"> </w:t>
      </w:r>
      <w:proofErr w:type="spellStart"/>
      <w:r>
        <w:t>executados</w:t>
      </w:r>
      <w:proofErr w:type="spellEnd"/>
      <w:r>
        <w:t>:</w:t>
      </w:r>
    </w:p>
    <w:p w:rsidR="002E4480" w:rsidRDefault="006D6E4F">
      <w:r>
        <w:t>________________________________________________________________</w:t>
      </w:r>
    </w:p>
    <w:p w:rsidR="002E4480" w:rsidRDefault="006D6E4F">
      <w:r>
        <w:t>________________________________________________________________</w:t>
      </w:r>
    </w:p>
    <w:p w:rsidR="002E4480" w:rsidRDefault="006D6E4F">
      <w:r>
        <w:t>_____________________________</w:t>
      </w:r>
      <w:r>
        <w:t>___________________________________</w:t>
      </w:r>
    </w:p>
    <w:p w:rsidR="002E4480" w:rsidRDefault="006D6E4F">
      <w:pPr>
        <w:pStyle w:val="Ttulo3"/>
      </w:pPr>
      <w:r>
        <w:t>Peças Substituídas (se houver)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2E4480" w:rsidTr="006D6E4F">
        <w:tc>
          <w:tcPr>
            <w:tcW w:w="2880" w:type="dxa"/>
          </w:tcPr>
          <w:p w:rsidR="002E4480" w:rsidRDefault="006D6E4F">
            <w:r>
              <w:t>Peça</w:t>
            </w:r>
          </w:p>
        </w:tc>
        <w:tc>
          <w:tcPr>
            <w:tcW w:w="2880" w:type="dxa"/>
          </w:tcPr>
          <w:p w:rsidR="002E4480" w:rsidRDefault="006D6E4F">
            <w:r>
              <w:t>Quantidade</w:t>
            </w:r>
          </w:p>
        </w:tc>
        <w:tc>
          <w:tcPr>
            <w:tcW w:w="2880" w:type="dxa"/>
          </w:tcPr>
          <w:p w:rsidR="002E4480" w:rsidRDefault="006D6E4F">
            <w:r>
              <w:t>Observação</w:t>
            </w:r>
          </w:p>
        </w:tc>
      </w:tr>
      <w:tr w:rsidR="002E4480" w:rsidTr="006D6E4F">
        <w:tc>
          <w:tcPr>
            <w:tcW w:w="2880" w:type="dxa"/>
          </w:tcPr>
          <w:p w:rsidR="002E4480" w:rsidRDefault="002E4480"/>
        </w:tc>
        <w:tc>
          <w:tcPr>
            <w:tcW w:w="2880" w:type="dxa"/>
          </w:tcPr>
          <w:p w:rsidR="002E4480" w:rsidRDefault="002E4480"/>
        </w:tc>
        <w:tc>
          <w:tcPr>
            <w:tcW w:w="2880" w:type="dxa"/>
          </w:tcPr>
          <w:p w:rsidR="002E4480" w:rsidRDefault="002E4480"/>
        </w:tc>
      </w:tr>
      <w:tr w:rsidR="002E4480" w:rsidTr="006D6E4F">
        <w:tc>
          <w:tcPr>
            <w:tcW w:w="2880" w:type="dxa"/>
          </w:tcPr>
          <w:p w:rsidR="002E4480" w:rsidRDefault="002E4480"/>
        </w:tc>
        <w:tc>
          <w:tcPr>
            <w:tcW w:w="2880" w:type="dxa"/>
          </w:tcPr>
          <w:p w:rsidR="002E4480" w:rsidRDefault="002E4480"/>
        </w:tc>
        <w:tc>
          <w:tcPr>
            <w:tcW w:w="2880" w:type="dxa"/>
          </w:tcPr>
          <w:p w:rsidR="002E4480" w:rsidRDefault="002E4480"/>
        </w:tc>
      </w:tr>
      <w:tr w:rsidR="002E4480" w:rsidTr="006D6E4F">
        <w:tc>
          <w:tcPr>
            <w:tcW w:w="2880" w:type="dxa"/>
          </w:tcPr>
          <w:p w:rsidR="002E4480" w:rsidRDefault="002E4480"/>
        </w:tc>
        <w:tc>
          <w:tcPr>
            <w:tcW w:w="2880" w:type="dxa"/>
          </w:tcPr>
          <w:p w:rsidR="002E4480" w:rsidRDefault="002E4480"/>
        </w:tc>
        <w:tc>
          <w:tcPr>
            <w:tcW w:w="2880" w:type="dxa"/>
          </w:tcPr>
          <w:p w:rsidR="002E4480" w:rsidRDefault="002E4480"/>
        </w:tc>
      </w:tr>
      <w:tr w:rsidR="002E4480" w:rsidTr="006D6E4F">
        <w:tc>
          <w:tcPr>
            <w:tcW w:w="2880" w:type="dxa"/>
          </w:tcPr>
          <w:p w:rsidR="002E4480" w:rsidRDefault="002E4480"/>
        </w:tc>
        <w:tc>
          <w:tcPr>
            <w:tcW w:w="2880" w:type="dxa"/>
          </w:tcPr>
          <w:p w:rsidR="002E4480" w:rsidRDefault="002E4480"/>
        </w:tc>
        <w:tc>
          <w:tcPr>
            <w:tcW w:w="2880" w:type="dxa"/>
          </w:tcPr>
          <w:p w:rsidR="002E4480" w:rsidRDefault="002E4480"/>
        </w:tc>
      </w:tr>
    </w:tbl>
    <w:p w:rsidR="002E4480" w:rsidRDefault="006D6E4F">
      <w:pPr>
        <w:pStyle w:val="Ttulo2"/>
      </w:pPr>
      <w:r>
        <w:t>7. Teste e Funcionamento do Equipamento</w:t>
      </w:r>
    </w:p>
    <w:p w:rsidR="002E4480" w:rsidRDefault="006D6E4F">
      <w:r>
        <w:t>( ) Equipamento testado e funcionando adequadamente</w:t>
      </w:r>
    </w:p>
    <w:p w:rsidR="002E4480" w:rsidRDefault="006D6E4F">
      <w:r>
        <w:t>( ) Pendência identificada</w:t>
      </w:r>
    </w:p>
    <w:p w:rsidR="002E4480" w:rsidRPr="006D6E4F" w:rsidRDefault="006D6E4F">
      <w:pPr>
        <w:rPr>
          <w:lang w:val="pt-BR"/>
        </w:rPr>
      </w:pPr>
      <w:r w:rsidRPr="006D6E4F">
        <w:rPr>
          <w:lang w:val="pt-BR"/>
        </w:rPr>
        <w:t>Descrição da pendência (se</w:t>
      </w:r>
      <w:r w:rsidRPr="006D6E4F">
        <w:rPr>
          <w:lang w:val="pt-BR"/>
        </w:rPr>
        <w:t xml:space="preserve"> houver):</w:t>
      </w:r>
    </w:p>
    <w:p w:rsidR="002E4480" w:rsidRPr="006D6E4F" w:rsidRDefault="006D6E4F">
      <w:pPr>
        <w:rPr>
          <w:lang w:val="pt-BR"/>
        </w:rPr>
      </w:pPr>
      <w:r w:rsidRPr="006D6E4F">
        <w:rPr>
          <w:lang w:val="pt-BR"/>
        </w:rPr>
        <w:t>________________________________________________________________</w:t>
      </w:r>
    </w:p>
    <w:p w:rsidR="002E4480" w:rsidRPr="006D6E4F" w:rsidRDefault="006D6E4F">
      <w:pPr>
        <w:pStyle w:val="Ttulo2"/>
        <w:rPr>
          <w:lang w:val="pt-BR"/>
        </w:rPr>
      </w:pPr>
      <w:r w:rsidRPr="006D6E4F">
        <w:rPr>
          <w:lang w:val="pt-BR"/>
        </w:rPr>
        <w:t>8. Aceite do Serviço</w:t>
      </w:r>
    </w:p>
    <w:p w:rsidR="002E4480" w:rsidRPr="006D6E4F" w:rsidRDefault="006D6E4F">
      <w:pPr>
        <w:rPr>
          <w:lang w:val="pt-BR"/>
        </w:rPr>
      </w:pPr>
      <w:r w:rsidRPr="006D6E4F">
        <w:rPr>
          <w:lang w:val="pt-BR"/>
        </w:rPr>
        <w:t>Data da conclusão: ____ / ____ / ______</w:t>
      </w:r>
    </w:p>
    <w:p w:rsidR="002E4480" w:rsidRPr="006D6E4F" w:rsidRDefault="006D6E4F">
      <w:pPr>
        <w:rPr>
          <w:lang w:val="pt-BR"/>
        </w:rPr>
      </w:pPr>
      <w:r w:rsidRPr="006D6E4F">
        <w:rPr>
          <w:lang w:val="pt-BR"/>
        </w:rPr>
        <w:t>Representante da Contratada</w:t>
      </w:r>
    </w:p>
    <w:p w:rsidR="002E4480" w:rsidRPr="006D6E4F" w:rsidRDefault="006D6E4F">
      <w:pPr>
        <w:rPr>
          <w:lang w:val="pt-BR"/>
        </w:rPr>
      </w:pPr>
      <w:r w:rsidRPr="006D6E4F">
        <w:rPr>
          <w:lang w:val="pt-BR"/>
        </w:rPr>
        <w:t>Nome: __________________________</w:t>
      </w:r>
    </w:p>
    <w:p w:rsidR="002E4480" w:rsidRPr="006D6E4F" w:rsidRDefault="006D6E4F">
      <w:pPr>
        <w:rPr>
          <w:lang w:val="pt-BR"/>
        </w:rPr>
      </w:pPr>
      <w:r w:rsidRPr="006D6E4F">
        <w:rPr>
          <w:lang w:val="pt-BR"/>
        </w:rPr>
        <w:t>Assinatura: __________________________</w:t>
      </w:r>
    </w:p>
    <w:p w:rsidR="002E4480" w:rsidRPr="006D6E4F" w:rsidRDefault="002E4480">
      <w:pPr>
        <w:rPr>
          <w:lang w:val="pt-BR"/>
        </w:rPr>
      </w:pPr>
    </w:p>
    <w:p w:rsidR="002E4480" w:rsidRPr="006D6E4F" w:rsidRDefault="006D6E4F">
      <w:pPr>
        <w:rPr>
          <w:lang w:val="pt-BR"/>
        </w:rPr>
      </w:pPr>
      <w:r w:rsidRPr="006D6E4F">
        <w:rPr>
          <w:lang w:val="pt-BR"/>
        </w:rPr>
        <w:lastRenderedPageBreak/>
        <w:t xml:space="preserve">Fiscal do Contrato </w:t>
      </w:r>
      <w:r w:rsidRPr="006D6E4F">
        <w:rPr>
          <w:lang w:val="pt-BR"/>
        </w:rPr>
        <w:t>/ Representante da OM</w:t>
      </w:r>
    </w:p>
    <w:p w:rsidR="002E4480" w:rsidRDefault="006D6E4F">
      <w:r>
        <w:t>Nome: __________________________</w:t>
      </w:r>
    </w:p>
    <w:p w:rsidR="002E4480" w:rsidRDefault="006D6E4F">
      <w:r>
        <w:t>Assinatura: __________________________</w:t>
      </w:r>
    </w:p>
    <w:sectPr w:rsidR="002E448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2E4480"/>
    <w:rsid w:val="00326F90"/>
    <w:rsid w:val="006D6E4F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C7B8E412-60F9-4901-8719-F6AE10DFD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EF8042C-CA34-42C4-B006-1128795B9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373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Lucas Hemza</cp:lastModifiedBy>
  <cp:revision>2</cp:revision>
  <dcterms:created xsi:type="dcterms:W3CDTF">2013-12-23T23:15:00Z</dcterms:created>
  <dcterms:modified xsi:type="dcterms:W3CDTF">2026-03-13T16:21:00Z</dcterms:modified>
  <cp:category/>
</cp:coreProperties>
</file>